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237 Jazz-Funk Юніори 2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Марія Chirva (Київ)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Шаповалова Тетяна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Альона Міщенко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#128 Кіра Маркіна - 1 місце</w:t>
      </w:r>
    </w:p>
    <w:p>
      <w:pPr>
        <w:pStyle w:val="ListNumber"/>
      </w:pPr>
      <w:r>
        <w:t>#343 Софія Фролова - 1 місце</w:t>
      </w:r>
    </w:p>
    <w:p>
      <w:pPr>
        <w:pStyle w:val="ListNumber"/>
      </w:pPr>
      <w:r>
        <w:t>#291 Анастасія Будняк - 1 місце</w:t>
      </w:r>
    </w:p>
    <w:p>
      <w:pPr>
        <w:pStyle w:val="ListNumber"/>
      </w:pPr>
      <w:r>
        <w:t>#49 Марія Яшукова - 2 місце</w:t>
      </w:r>
    </w:p>
    <w:p>
      <w:pPr>
        <w:pStyle w:val="ListNumber"/>
      </w:pPr>
      <w:r>
        <w:t>#307 Вероніка Каржова - 2 місце</w:t>
      </w:r>
    </w:p>
    <w:p>
      <w:pPr>
        <w:pStyle w:val="ListNumber"/>
      </w:pPr>
      <w:r>
        <w:t>#62 Діана Лучко - 3 місце</w:t>
      </w:r>
    </w:p>
    <w:p>
      <w:pPr>
        <w:pStyle w:val="ListNumber"/>
      </w:pPr>
      <w:r>
        <w:t>#31 Аліна Бажан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